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0E70A1" w14:textId="79B29865" w:rsidR="000B149C" w:rsidRPr="00C53024" w:rsidRDefault="00135DE9" w:rsidP="00C53024">
      <w:pPr>
        <w:spacing w:after="80"/>
        <w:jc w:val="right"/>
        <w:rPr>
          <w:rFonts w:ascii="Arial" w:hAnsi="Arial" w:cs="Arial"/>
          <w:lang w:val="pl-PL"/>
        </w:rPr>
      </w:pPr>
      <w:r w:rsidRPr="00C53024">
        <w:rPr>
          <w:rFonts w:ascii="Arial" w:hAnsi="Arial" w:cs="Arial"/>
          <w:sz w:val="21"/>
          <w:lang w:val="pl-PL"/>
        </w:rPr>
        <w:t>Załącznik nr 1 do zapytania ofertowego</w:t>
      </w:r>
      <w:r w:rsidR="00C53024">
        <w:rPr>
          <w:rFonts w:ascii="Arial" w:hAnsi="Arial" w:cs="Arial"/>
          <w:sz w:val="21"/>
          <w:lang w:val="pl-PL"/>
        </w:rPr>
        <w:t xml:space="preserve"> GPI.271.1.19.2026</w:t>
      </w:r>
    </w:p>
    <w:p w14:paraId="0E03C96D" w14:textId="77777777" w:rsidR="000B149C" w:rsidRPr="00132A60" w:rsidRDefault="00135DE9">
      <w:pPr>
        <w:spacing w:after="60"/>
        <w:jc w:val="center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b/>
          <w:sz w:val="32"/>
          <w:lang w:val="pl-PL"/>
        </w:rPr>
        <w:t>FORMULARZ OFERTOWY</w:t>
      </w:r>
    </w:p>
    <w:p w14:paraId="42531484" w14:textId="77777777" w:rsidR="000B149C" w:rsidRPr="00C53024" w:rsidRDefault="00135DE9">
      <w:pPr>
        <w:jc w:val="center"/>
        <w:rPr>
          <w:rFonts w:ascii="Arial" w:hAnsi="Arial" w:cs="Arial"/>
          <w:b/>
          <w:lang w:val="pl-PL"/>
        </w:rPr>
      </w:pPr>
      <w:r w:rsidRPr="00C53024">
        <w:rPr>
          <w:rFonts w:ascii="Arial" w:hAnsi="Arial" w:cs="Arial"/>
          <w:b/>
          <w:i/>
          <w:lang w:val="pl-PL"/>
        </w:rPr>
        <w:t xml:space="preserve">dla zadania pn. „Czyszczenie koryt potoków </w:t>
      </w:r>
      <w:proofErr w:type="spellStart"/>
      <w:r w:rsidRPr="00C53024">
        <w:rPr>
          <w:rFonts w:ascii="Arial" w:hAnsi="Arial" w:cs="Arial"/>
          <w:b/>
          <w:i/>
          <w:lang w:val="pl-PL"/>
        </w:rPr>
        <w:t>Mizerzanka</w:t>
      </w:r>
      <w:proofErr w:type="spellEnd"/>
      <w:r w:rsidRPr="00C53024">
        <w:rPr>
          <w:rFonts w:ascii="Arial" w:hAnsi="Arial" w:cs="Arial"/>
          <w:b/>
          <w:i/>
          <w:lang w:val="pl-PL"/>
        </w:rPr>
        <w:t xml:space="preserve"> i </w:t>
      </w:r>
      <w:proofErr w:type="spellStart"/>
      <w:r w:rsidRPr="00C53024">
        <w:rPr>
          <w:rFonts w:ascii="Arial" w:hAnsi="Arial" w:cs="Arial"/>
          <w:b/>
          <w:i/>
          <w:lang w:val="pl-PL"/>
        </w:rPr>
        <w:t>Kluszkowianka</w:t>
      </w:r>
      <w:proofErr w:type="spellEnd"/>
      <w:r w:rsidRPr="00C53024">
        <w:rPr>
          <w:rFonts w:ascii="Arial" w:hAnsi="Arial" w:cs="Arial"/>
          <w:b/>
          <w:i/>
          <w:lang w:val="pl-PL"/>
        </w:rPr>
        <w:t>”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381"/>
        <w:gridCol w:w="6520"/>
      </w:tblGrid>
      <w:tr w:rsidR="00132A60" w:rsidRPr="00132A60" w14:paraId="1E174B69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0846F575" w14:textId="266FE602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>
              <w:rPr>
                <w:rFonts w:ascii="Arial" w:hAnsi="Arial" w:cs="Arial"/>
                <w:b/>
                <w:sz w:val="19"/>
                <w:lang w:val="pl-PL"/>
              </w:rPr>
              <w:t>Zamawiający</w:t>
            </w:r>
          </w:p>
        </w:tc>
        <w:tc>
          <w:tcPr>
            <w:tcW w:w="6520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25433364" w14:textId="77777777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9"/>
                <w:lang w:val="pl-PL"/>
              </w:rPr>
              <w:t>Gmina Czorsztyn z/s w Maniowach, ul. Gorczańska 3, 34-436 Maniowy</w:t>
            </w:r>
          </w:p>
        </w:tc>
      </w:tr>
      <w:tr w:rsidR="00132A60" w:rsidRPr="00132A60" w14:paraId="6E366562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EB4CAF1" w14:textId="77777777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9"/>
                <w:lang w:val="pl-PL"/>
              </w:rPr>
              <w:t>Wykonawca</w:t>
            </w:r>
          </w:p>
        </w:tc>
        <w:tc>
          <w:tcPr>
            <w:tcW w:w="6520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78DA6A8C" w14:textId="48C3A261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9"/>
                <w:lang w:val="pl-PL"/>
              </w:rPr>
              <w:t>.............................................................................................................................</w:t>
            </w:r>
            <w:r w:rsidR="00132A60" w:rsidRPr="00132A60">
              <w:rPr>
                <w:rFonts w:ascii="Arial" w:hAnsi="Arial" w:cs="Arial"/>
                <w:sz w:val="19"/>
                <w:lang w:val="pl-PL"/>
              </w:rPr>
              <w:t>.................................................................................................................</w:t>
            </w:r>
          </w:p>
        </w:tc>
      </w:tr>
      <w:tr w:rsidR="00BA3B5D" w:rsidRPr="00132A60" w14:paraId="3F38769A" w14:textId="77777777">
        <w:trPr>
          <w:jc w:val="center"/>
        </w:trPr>
        <w:tc>
          <w:tcPr>
            <w:tcW w:w="2381" w:type="dxa"/>
            <w:shd w:val="clear" w:color="auto" w:fill="D9EAF7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37DC496D" w14:textId="77777777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9"/>
                <w:lang w:val="pl-PL"/>
              </w:rPr>
              <w:t>Adres / NIP / REGON / e-mail / tel.</w:t>
            </w:r>
          </w:p>
        </w:tc>
        <w:tc>
          <w:tcPr>
            <w:tcW w:w="6520" w:type="dxa"/>
            <w:tcMar>
              <w:top w:w="100" w:type="dxa"/>
              <w:left w:w="110" w:type="dxa"/>
              <w:bottom w:w="100" w:type="dxa"/>
              <w:right w:w="110" w:type="dxa"/>
            </w:tcMar>
            <w:vAlign w:val="center"/>
          </w:tcPr>
          <w:p w14:paraId="18F9B8EF" w14:textId="47305122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9"/>
                <w:lang w:val="pl-PL"/>
              </w:rPr>
              <w:t>.............................................................................................................................</w:t>
            </w:r>
            <w:r w:rsidR="00132A60" w:rsidRPr="00132A60">
              <w:rPr>
                <w:rFonts w:ascii="Arial" w:hAnsi="Arial" w:cs="Arial"/>
                <w:sz w:val="19"/>
                <w:lang w:val="pl-PL"/>
              </w:rPr>
              <w:t>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742ABA40" w14:textId="77777777" w:rsidR="000B149C" w:rsidRPr="00132A60" w:rsidRDefault="000B149C">
      <w:pPr>
        <w:rPr>
          <w:rFonts w:ascii="Arial" w:hAnsi="Arial" w:cs="Arial"/>
          <w:lang w:val="pl-PL"/>
        </w:rPr>
      </w:pPr>
    </w:p>
    <w:p w14:paraId="26380DF5" w14:textId="77777777" w:rsidR="000B149C" w:rsidRPr="00132A60" w:rsidRDefault="00135DE9">
      <w:pPr>
        <w:pStyle w:val="Nagwek2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t>1. Zakres oferty</w:t>
      </w:r>
    </w:p>
    <w:p w14:paraId="4F7C2846" w14:textId="77777777" w:rsidR="000B149C" w:rsidRPr="00132A60" w:rsidRDefault="00135DE9">
      <w:pPr>
        <w:spacing w:after="4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Składamy ofertę na następującą część / części zamówienia:</w:t>
      </w:r>
    </w:p>
    <w:p w14:paraId="6921EF14" w14:textId="77777777" w:rsidR="000B149C" w:rsidRPr="00132A60" w:rsidRDefault="00135DE9">
      <w:pPr>
        <w:spacing w:after="40"/>
        <w:rPr>
          <w:rFonts w:ascii="Arial" w:hAnsi="Arial" w:cs="Arial"/>
          <w:lang w:val="pl-PL"/>
        </w:rPr>
      </w:pPr>
      <w:r w:rsidRPr="00132A60">
        <w:rPr>
          <w:rFonts w:ascii="Segoe UI Symbol" w:hAnsi="Segoe UI Symbol" w:cs="Segoe UI Symbol"/>
          <w:lang w:val="pl-PL"/>
        </w:rPr>
        <w:t>☐</w:t>
      </w:r>
      <w:r w:rsidRPr="00132A60">
        <w:rPr>
          <w:rFonts w:ascii="Arial" w:hAnsi="Arial" w:cs="Arial"/>
          <w:lang w:val="pl-PL"/>
        </w:rPr>
        <w:t xml:space="preserve"> część 1 – potok </w:t>
      </w:r>
      <w:proofErr w:type="spellStart"/>
      <w:r w:rsidRPr="00132A60">
        <w:rPr>
          <w:rFonts w:ascii="Arial" w:hAnsi="Arial" w:cs="Arial"/>
          <w:lang w:val="pl-PL"/>
        </w:rPr>
        <w:t>Kluszkowianka</w:t>
      </w:r>
      <w:proofErr w:type="spellEnd"/>
    </w:p>
    <w:p w14:paraId="55DDB073" w14:textId="77777777" w:rsidR="000B149C" w:rsidRPr="00132A60" w:rsidRDefault="00135DE9">
      <w:pPr>
        <w:spacing w:after="40"/>
        <w:rPr>
          <w:rFonts w:ascii="Arial" w:hAnsi="Arial" w:cs="Arial"/>
          <w:lang w:val="pl-PL"/>
        </w:rPr>
      </w:pPr>
      <w:r w:rsidRPr="00132A60">
        <w:rPr>
          <w:rFonts w:ascii="Segoe UI Symbol" w:hAnsi="Segoe UI Symbol" w:cs="Segoe UI Symbol"/>
          <w:lang w:val="pl-PL"/>
        </w:rPr>
        <w:t>☐</w:t>
      </w:r>
      <w:r w:rsidRPr="00132A60">
        <w:rPr>
          <w:rFonts w:ascii="Arial" w:hAnsi="Arial" w:cs="Arial"/>
          <w:lang w:val="pl-PL"/>
        </w:rPr>
        <w:t xml:space="preserve"> część 2 – potok </w:t>
      </w:r>
      <w:proofErr w:type="spellStart"/>
      <w:r w:rsidRPr="00132A60">
        <w:rPr>
          <w:rFonts w:ascii="Arial" w:hAnsi="Arial" w:cs="Arial"/>
          <w:lang w:val="pl-PL"/>
        </w:rPr>
        <w:t>Mizerzanka</w:t>
      </w:r>
      <w:proofErr w:type="spellEnd"/>
    </w:p>
    <w:p w14:paraId="34C711FB" w14:textId="77777777" w:rsidR="000B149C" w:rsidRPr="00132A60" w:rsidRDefault="00135DE9">
      <w:pPr>
        <w:pStyle w:val="Nagwek2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t>2. Kalkulacja cenowa</w:t>
      </w:r>
    </w:p>
    <w:p w14:paraId="54099ABB" w14:textId="77777777" w:rsidR="000B149C" w:rsidRPr="00132A60" w:rsidRDefault="00135DE9">
      <w:pPr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i/>
          <w:lang w:val="pl-PL"/>
        </w:rPr>
        <w:t>W poniższych tabelach należy wypełnić wyłącznie te części, na które składana jest oferta.</w:t>
      </w:r>
    </w:p>
    <w:p w14:paraId="0F81DBE4" w14:textId="77777777" w:rsidR="000B149C" w:rsidRPr="00132A60" w:rsidRDefault="00135DE9">
      <w:pPr>
        <w:pStyle w:val="Nagwek3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t xml:space="preserve">Część 1 – potok </w:t>
      </w:r>
      <w:proofErr w:type="spellStart"/>
      <w:r w:rsidRPr="00132A60">
        <w:rPr>
          <w:rFonts w:ascii="Arial" w:hAnsi="Arial" w:cs="Arial"/>
          <w:color w:val="auto"/>
          <w:lang w:val="pl-PL"/>
        </w:rPr>
        <w:t>Kluszkowianka</w:t>
      </w:r>
      <w:proofErr w:type="spellEnd"/>
    </w:p>
    <w:tbl>
      <w:tblPr>
        <w:tblStyle w:val="Tabela-Siatka"/>
        <w:tblW w:w="9856" w:type="dxa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907"/>
        <w:gridCol w:w="3572"/>
        <w:gridCol w:w="680"/>
        <w:gridCol w:w="850"/>
        <w:gridCol w:w="1191"/>
        <w:gridCol w:w="914"/>
        <w:gridCol w:w="1232"/>
      </w:tblGrid>
      <w:tr w:rsidR="00132A60" w:rsidRPr="00132A60" w14:paraId="393BD546" w14:textId="77777777" w:rsidTr="00135DE9">
        <w:trPr>
          <w:tblHeader/>
          <w:jc w:val="center"/>
        </w:trPr>
        <w:tc>
          <w:tcPr>
            <w:tcW w:w="510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03DD7926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Lp.</w:t>
            </w:r>
          </w:p>
        </w:tc>
        <w:tc>
          <w:tcPr>
            <w:tcW w:w="907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627D4693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Kod</w:t>
            </w:r>
          </w:p>
        </w:tc>
        <w:tc>
          <w:tcPr>
            <w:tcW w:w="3572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7B094FD6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Opis robót</w:t>
            </w:r>
          </w:p>
        </w:tc>
        <w:tc>
          <w:tcPr>
            <w:tcW w:w="680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2F48CE29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132A60">
              <w:rPr>
                <w:rFonts w:ascii="Arial" w:hAnsi="Arial" w:cs="Arial"/>
                <w:b/>
                <w:sz w:val="17"/>
                <w:lang w:val="pl-PL"/>
              </w:rPr>
              <w:t>Jm</w:t>
            </w:r>
            <w:proofErr w:type="spellEnd"/>
            <w:r w:rsidRPr="00132A60">
              <w:rPr>
                <w:rFonts w:ascii="Arial" w:hAnsi="Arial" w:cs="Arial"/>
                <w:b/>
                <w:sz w:val="17"/>
                <w:lang w:val="pl-PL"/>
              </w:rPr>
              <w:t>.</w:t>
            </w:r>
          </w:p>
        </w:tc>
        <w:tc>
          <w:tcPr>
            <w:tcW w:w="850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1719D9D5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Ilość</w:t>
            </w:r>
          </w:p>
        </w:tc>
        <w:tc>
          <w:tcPr>
            <w:tcW w:w="1191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55C6792C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Cena jedn. netto [zł]</w:t>
            </w:r>
          </w:p>
        </w:tc>
        <w:tc>
          <w:tcPr>
            <w:tcW w:w="914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3A23810D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VAT [%]</w:t>
            </w:r>
          </w:p>
        </w:tc>
        <w:tc>
          <w:tcPr>
            <w:tcW w:w="1232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7F1A910E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Wartość netto [zł]</w:t>
            </w:r>
          </w:p>
        </w:tc>
      </w:tr>
      <w:tr w:rsidR="00135DE9" w:rsidRPr="00132A60" w14:paraId="3932FE99" w14:textId="77777777" w:rsidTr="00135DE9">
        <w:trPr>
          <w:cantSplit/>
          <w:jc w:val="center"/>
        </w:trPr>
        <w:tc>
          <w:tcPr>
            <w:tcW w:w="51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771BCC4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</w:t>
            </w:r>
          </w:p>
        </w:tc>
        <w:tc>
          <w:tcPr>
            <w:tcW w:w="907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16378FA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1.1</w:t>
            </w:r>
          </w:p>
        </w:tc>
        <w:tc>
          <w:tcPr>
            <w:tcW w:w="357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1024FD7E" w14:textId="77777777" w:rsidR="00135DE9" w:rsidRPr="00132A60" w:rsidRDefault="00135DE9" w:rsidP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Mechaniczne udrożnienie koryta potoku w gruncie II–III kategorii poprzez zebranie namułów oraz odkładów gleby z porostem roślinności nieurządzonej z dna potoku (żłób kamienno-betonowy) z odwozem i utylizacją urobku we własnym zakresie</w:t>
            </w:r>
          </w:p>
        </w:tc>
        <w:tc>
          <w:tcPr>
            <w:tcW w:w="68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61D8930" w14:textId="2E306CCB" w:rsidR="00135DE9" w:rsidRPr="00135DE9" w:rsidRDefault="00135DE9" w:rsidP="00135DE9">
            <w:pPr>
              <w:spacing w:line="276" w:lineRule="auto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135DE9">
              <w:rPr>
                <w:rFonts w:ascii="Arial" w:hAnsi="Arial" w:cs="Arial"/>
                <w:sz w:val="17"/>
                <w:szCs w:val="17"/>
              </w:rPr>
              <w:t>m</w:t>
            </w:r>
            <w:r w:rsidRPr="00135DE9">
              <w:rPr>
                <w:rFonts w:ascii="Arial" w:hAnsi="Arial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85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6624DC0A" w14:textId="5A8C2E7F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</w:t>
            </w:r>
            <w:r>
              <w:rPr>
                <w:rFonts w:ascii="Arial" w:hAnsi="Arial" w:cs="Arial"/>
                <w:sz w:val="17"/>
                <w:lang w:val="pl-PL"/>
              </w:rPr>
              <w:t>3</w:t>
            </w:r>
            <w:r w:rsidRPr="00132A60">
              <w:rPr>
                <w:rFonts w:ascii="Arial" w:hAnsi="Arial" w:cs="Arial"/>
                <w:sz w:val="17"/>
                <w:lang w:val="pl-PL"/>
              </w:rPr>
              <w:t>0,50</w:t>
            </w:r>
          </w:p>
        </w:tc>
        <w:tc>
          <w:tcPr>
            <w:tcW w:w="1191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F1A5129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14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1FA87075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23</w:t>
            </w:r>
          </w:p>
        </w:tc>
        <w:tc>
          <w:tcPr>
            <w:tcW w:w="123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1BEEF4D3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35DE9" w:rsidRPr="00132A60" w14:paraId="2D7DDCD2" w14:textId="77777777" w:rsidTr="00135DE9">
        <w:trPr>
          <w:cantSplit/>
          <w:jc w:val="center"/>
        </w:trPr>
        <w:tc>
          <w:tcPr>
            <w:tcW w:w="51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45DF30B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</w:t>
            </w:r>
          </w:p>
        </w:tc>
        <w:tc>
          <w:tcPr>
            <w:tcW w:w="907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341E76E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1.2</w:t>
            </w:r>
          </w:p>
        </w:tc>
        <w:tc>
          <w:tcPr>
            <w:tcW w:w="357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258394F" w14:textId="77777777" w:rsidR="00135DE9" w:rsidRPr="00132A60" w:rsidRDefault="00135DE9" w:rsidP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Ręczne udrożnienie koryta potoku w gruncie II–III kategorii poprzez zebranie namułów oraz odkładów gleby z porostem roślinności nieurządzonej z dna potoku (żłób kamienno-betonowy) z odwozem i utylizacją urobku we własnym zakresie</w:t>
            </w:r>
          </w:p>
        </w:tc>
        <w:tc>
          <w:tcPr>
            <w:tcW w:w="68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D9B5714" w14:textId="7D786D8F" w:rsidR="00135DE9" w:rsidRPr="00135DE9" w:rsidRDefault="00135DE9" w:rsidP="00135DE9">
            <w:pPr>
              <w:spacing w:line="276" w:lineRule="auto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135DE9">
              <w:rPr>
                <w:rFonts w:ascii="Arial" w:hAnsi="Arial" w:cs="Arial"/>
                <w:sz w:val="17"/>
                <w:szCs w:val="17"/>
              </w:rPr>
              <w:t>m</w:t>
            </w:r>
            <w:r w:rsidRPr="00135DE9">
              <w:rPr>
                <w:rFonts w:ascii="Arial" w:hAnsi="Arial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85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3B6869C4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10,00</w:t>
            </w:r>
          </w:p>
        </w:tc>
        <w:tc>
          <w:tcPr>
            <w:tcW w:w="1191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FAE5354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14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DBF9029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23</w:t>
            </w:r>
          </w:p>
        </w:tc>
        <w:tc>
          <w:tcPr>
            <w:tcW w:w="123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90A5C25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35DE9" w:rsidRPr="00132A60" w14:paraId="156A8FCF" w14:textId="77777777" w:rsidTr="00135DE9">
        <w:trPr>
          <w:cantSplit/>
          <w:jc w:val="center"/>
        </w:trPr>
        <w:tc>
          <w:tcPr>
            <w:tcW w:w="51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08D34E9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3</w:t>
            </w:r>
          </w:p>
        </w:tc>
        <w:tc>
          <w:tcPr>
            <w:tcW w:w="907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433B991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1.3</w:t>
            </w:r>
          </w:p>
        </w:tc>
        <w:tc>
          <w:tcPr>
            <w:tcW w:w="357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F62D13B" w14:textId="77777777" w:rsidR="00135DE9" w:rsidRPr="00132A60" w:rsidRDefault="00135DE9" w:rsidP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 xml:space="preserve">Wycinka </w:t>
            </w:r>
            <w:proofErr w:type="spellStart"/>
            <w:r w:rsidRPr="00132A60">
              <w:rPr>
                <w:rFonts w:ascii="Arial" w:hAnsi="Arial" w:cs="Arial"/>
                <w:sz w:val="17"/>
                <w:lang w:val="pl-PL"/>
              </w:rPr>
              <w:t>zakrzaczeń</w:t>
            </w:r>
            <w:proofErr w:type="spellEnd"/>
            <w:r w:rsidRPr="00132A60">
              <w:rPr>
                <w:rFonts w:ascii="Arial" w:hAnsi="Arial" w:cs="Arial"/>
                <w:sz w:val="17"/>
                <w:lang w:val="pl-PL"/>
              </w:rPr>
              <w:t xml:space="preserve"> wraz z odwozem i utylizacją biomasy we własnym zakresie</w:t>
            </w:r>
          </w:p>
        </w:tc>
        <w:tc>
          <w:tcPr>
            <w:tcW w:w="68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6D01B14D" w14:textId="4FDE4CB6" w:rsidR="00135DE9" w:rsidRPr="00135DE9" w:rsidRDefault="00135DE9" w:rsidP="00135DE9">
            <w:pPr>
              <w:spacing w:line="276" w:lineRule="auto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135DE9">
              <w:rPr>
                <w:rFonts w:ascii="Arial" w:hAnsi="Arial" w:cs="Arial"/>
                <w:sz w:val="17"/>
                <w:szCs w:val="17"/>
              </w:rPr>
              <w:t>m</w:t>
            </w:r>
            <w:r w:rsidRPr="00135DE9">
              <w:rPr>
                <w:rFonts w:ascii="Arial" w:hAnsi="Arial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85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4FBD440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250,00</w:t>
            </w:r>
          </w:p>
        </w:tc>
        <w:tc>
          <w:tcPr>
            <w:tcW w:w="1191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C0A900F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14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3C45968C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8</w:t>
            </w:r>
          </w:p>
        </w:tc>
        <w:tc>
          <w:tcPr>
            <w:tcW w:w="123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4AD3F84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32A60" w:rsidRPr="00132A60" w14:paraId="5523795F" w14:textId="77777777" w:rsidTr="00135DE9">
        <w:trPr>
          <w:jc w:val="center"/>
        </w:trPr>
        <w:tc>
          <w:tcPr>
            <w:tcW w:w="8624" w:type="dxa"/>
            <w:gridSpan w:val="7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341BBE68" w14:textId="05942697" w:rsidR="000B149C" w:rsidRPr="00132A60" w:rsidRDefault="00135DE9">
            <w:pPr>
              <w:spacing w:line="276" w:lineRule="auto"/>
              <w:jc w:val="right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Razem netto</w:t>
            </w:r>
            <w:r w:rsidR="00C53024">
              <w:rPr>
                <w:rFonts w:ascii="Arial" w:hAnsi="Arial" w:cs="Arial"/>
                <w:b/>
                <w:sz w:val="18"/>
                <w:lang w:val="pl-PL"/>
              </w:rPr>
              <w:t xml:space="preserve"> [zł]</w:t>
            </w:r>
            <w:r w:rsidRPr="00132A60">
              <w:rPr>
                <w:rFonts w:ascii="Arial" w:hAnsi="Arial" w:cs="Arial"/>
                <w:b/>
                <w:sz w:val="18"/>
                <w:lang w:val="pl-PL"/>
              </w:rPr>
              <w:t xml:space="preserve"> dla części</w:t>
            </w:r>
          </w:p>
        </w:tc>
        <w:tc>
          <w:tcPr>
            <w:tcW w:w="1232" w:type="dxa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27647D31" w14:textId="77777777" w:rsidR="000B149C" w:rsidRPr="00132A60" w:rsidRDefault="00135DE9">
            <w:pPr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lang w:val="pl-PL"/>
              </w:rPr>
              <w:t>................................</w:t>
            </w:r>
          </w:p>
        </w:tc>
      </w:tr>
      <w:tr w:rsidR="00132A60" w:rsidRPr="00132A60" w14:paraId="3D8046C7" w14:textId="77777777" w:rsidTr="00135DE9">
        <w:trPr>
          <w:jc w:val="center"/>
        </w:trPr>
        <w:tc>
          <w:tcPr>
            <w:tcW w:w="8624" w:type="dxa"/>
            <w:gridSpan w:val="7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4CF410AC" w14:textId="081C0B5D" w:rsidR="000B149C" w:rsidRPr="00132A60" w:rsidRDefault="00135DE9">
            <w:pPr>
              <w:spacing w:line="276" w:lineRule="auto"/>
              <w:jc w:val="right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VAT</w:t>
            </w:r>
            <w:r w:rsidR="00C53024">
              <w:rPr>
                <w:rFonts w:ascii="Arial" w:hAnsi="Arial" w:cs="Arial"/>
                <w:b/>
                <w:sz w:val="18"/>
                <w:lang w:val="pl-PL"/>
              </w:rPr>
              <w:t xml:space="preserve"> [zł]</w:t>
            </w:r>
            <w:r w:rsidRPr="00132A60">
              <w:rPr>
                <w:rFonts w:ascii="Arial" w:hAnsi="Arial" w:cs="Arial"/>
                <w:b/>
                <w:sz w:val="18"/>
                <w:lang w:val="pl-PL"/>
              </w:rPr>
              <w:t xml:space="preserve"> dla części</w:t>
            </w:r>
          </w:p>
        </w:tc>
        <w:tc>
          <w:tcPr>
            <w:tcW w:w="1232" w:type="dxa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4A30642F" w14:textId="77777777" w:rsidR="000B149C" w:rsidRPr="00132A60" w:rsidRDefault="00135DE9">
            <w:pPr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lang w:val="pl-PL"/>
              </w:rPr>
              <w:t>................................</w:t>
            </w:r>
          </w:p>
        </w:tc>
      </w:tr>
      <w:tr w:rsidR="00132A60" w:rsidRPr="00132A60" w14:paraId="79291DD4" w14:textId="77777777" w:rsidTr="00135DE9">
        <w:trPr>
          <w:jc w:val="center"/>
        </w:trPr>
        <w:tc>
          <w:tcPr>
            <w:tcW w:w="8624" w:type="dxa"/>
            <w:gridSpan w:val="7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7D2802C0" w14:textId="545DA887" w:rsidR="000B149C" w:rsidRPr="00132A60" w:rsidRDefault="00135DE9">
            <w:pPr>
              <w:spacing w:line="276" w:lineRule="auto"/>
              <w:jc w:val="right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Razem brutto</w:t>
            </w:r>
            <w:r w:rsidR="00C53024">
              <w:rPr>
                <w:rFonts w:ascii="Arial" w:hAnsi="Arial" w:cs="Arial"/>
                <w:b/>
                <w:sz w:val="18"/>
                <w:lang w:val="pl-PL"/>
              </w:rPr>
              <w:t xml:space="preserve"> [zł]</w:t>
            </w:r>
            <w:bookmarkStart w:id="0" w:name="_GoBack"/>
            <w:bookmarkEnd w:id="0"/>
            <w:r w:rsidRPr="00132A60">
              <w:rPr>
                <w:rFonts w:ascii="Arial" w:hAnsi="Arial" w:cs="Arial"/>
                <w:b/>
                <w:sz w:val="18"/>
                <w:lang w:val="pl-PL"/>
              </w:rPr>
              <w:t xml:space="preserve"> dla części</w:t>
            </w:r>
          </w:p>
        </w:tc>
        <w:tc>
          <w:tcPr>
            <w:tcW w:w="1232" w:type="dxa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02FE8461" w14:textId="77777777" w:rsidR="000B149C" w:rsidRPr="00132A60" w:rsidRDefault="00135DE9">
            <w:pPr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lang w:val="pl-PL"/>
              </w:rPr>
              <w:t>................................</w:t>
            </w:r>
          </w:p>
        </w:tc>
      </w:tr>
    </w:tbl>
    <w:p w14:paraId="3E5BC230" w14:textId="77777777" w:rsidR="000B149C" w:rsidRPr="00132A60" w:rsidRDefault="00135DE9">
      <w:pPr>
        <w:pStyle w:val="Nagwek3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lastRenderedPageBreak/>
        <w:t xml:space="preserve">Część 2 – potok </w:t>
      </w:r>
      <w:proofErr w:type="spellStart"/>
      <w:r w:rsidRPr="00132A60">
        <w:rPr>
          <w:rFonts w:ascii="Arial" w:hAnsi="Arial" w:cs="Arial"/>
          <w:color w:val="auto"/>
          <w:lang w:val="pl-PL"/>
        </w:rPr>
        <w:t>Mizerzanka</w:t>
      </w:r>
      <w:proofErr w:type="spellEnd"/>
    </w:p>
    <w:tbl>
      <w:tblPr>
        <w:tblStyle w:val="Tabela-Siatka"/>
        <w:tblW w:w="9856" w:type="dxa"/>
        <w:jc w:val="center"/>
        <w:tblLayout w:type="fixed"/>
        <w:tblLook w:val="04A0" w:firstRow="1" w:lastRow="0" w:firstColumn="1" w:lastColumn="0" w:noHBand="0" w:noVBand="1"/>
      </w:tblPr>
      <w:tblGrid>
        <w:gridCol w:w="510"/>
        <w:gridCol w:w="907"/>
        <w:gridCol w:w="3572"/>
        <w:gridCol w:w="680"/>
        <w:gridCol w:w="850"/>
        <w:gridCol w:w="1191"/>
        <w:gridCol w:w="914"/>
        <w:gridCol w:w="1232"/>
      </w:tblGrid>
      <w:tr w:rsidR="00132A60" w:rsidRPr="00132A60" w14:paraId="0195F947" w14:textId="77777777" w:rsidTr="00135DE9">
        <w:trPr>
          <w:tblHeader/>
          <w:jc w:val="center"/>
        </w:trPr>
        <w:tc>
          <w:tcPr>
            <w:tcW w:w="510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61358C3E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Lp.</w:t>
            </w:r>
          </w:p>
        </w:tc>
        <w:tc>
          <w:tcPr>
            <w:tcW w:w="907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5E521A70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Kod</w:t>
            </w:r>
          </w:p>
        </w:tc>
        <w:tc>
          <w:tcPr>
            <w:tcW w:w="3572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0ECD1474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Opis robót</w:t>
            </w:r>
          </w:p>
        </w:tc>
        <w:tc>
          <w:tcPr>
            <w:tcW w:w="680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6C9670D7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proofErr w:type="spellStart"/>
            <w:r w:rsidRPr="00132A60">
              <w:rPr>
                <w:rFonts w:ascii="Arial" w:hAnsi="Arial" w:cs="Arial"/>
                <w:b/>
                <w:sz w:val="17"/>
                <w:lang w:val="pl-PL"/>
              </w:rPr>
              <w:t>Jm</w:t>
            </w:r>
            <w:proofErr w:type="spellEnd"/>
            <w:r w:rsidRPr="00132A60">
              <w:rPr>
                <w:rFonts w:ascii="Arial" w:hAnsi="Arial" w:cs="Arial"/>
                <w:b/>
                <w:sz w:val="17"/>
                <w:lang w:val="pl-PL"/>
              </w:rPr>
              <w:t>.</w:t>
            </w:r>
          </w:p>
        </w:tc>
        <w:tc>
          <w:tcPr>
            <w:tcW w:w="850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6273EBFA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Ilość</w:t>
            </w:r>
          </w:p>
        </w:tc>
        <w:tc>
          <w:tcPr>
            <w:tcW w:w="1191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1430CA09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Cena jedn. netto [zł]</w:t>
            </w:r>
          </w:p>
        </w:tc>
        <w:tc>
          <w:tcPr>
            <w:tcW w:w="914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2EC38A8C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VAT [%]</w:t>
            </w:r>
          </w:p>
        </w:tc>
        <w:tc>
          <w:tcPr>
            <w:tcW w:w="1232" w:type="dxa"/>
            <w:shd w:val="clear" w:color="auto" w:fill="95B3D7" w:themeFill="accent1" w:themeFillTint="99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1EA6D715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7"/>
                <w:lang w:val="pl-PL"/>
              </w:rPr>
              <w:t>Wartość netto [zł]</w:t>
            </w:r>
          </w:p>
        </w:tc>
      </w:tr>
      <w:tr w:rsidR="00135DE9" w:rsidRPr="00132A60" w14:paraId="46694273" w14:textId="77777777" w:rsidTr="00135DE9">
        <w:trPr>
          <w:cantSplit/>
          <w:jc w:val="center"/>
        </w:trPr>
        <w:tc>
          <w:tcPr>
            <w:tcW w:w="51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188D88E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</w:t>
            </w:r>
          </w:p>
        </w:tc>
        <w:tc>
          <w:tcPr>
            <w:tcW w:w="907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9E8AF88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2.1</w:t>
            </w:r>
          </w:p>
        </w:tc>
        <w:tc>
          <w:tcPr>
            <w:tcW w:w="357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EA2C1A8" w14:textId="77777777" w:rsidR="00135DE9" w:rsidRPr="00132A60" w:rsidRDefault="00135DE9" w:rsidP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Mechaniczne udrożnienie koryta potoku w gruncie II–III kategorii poprzez zebranie namułów oraz odkładów gleby z porostem roślinności nieurządzonej z dna potoku (żłób kamienno-betonowy) z odwozem i utylizacją urobku we własnym zakresie</w:t>
            </w:r>
          </w:p>
        </w:tc>
        <w:tc>
          <w:tcPr>
            <w:tcW w:w="68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4EC2E4A" w14:textId="39C8AD07" w:rsidR="00135DE9" w:rsidRPr="00135DE9" w:rsidRDefault="00135DE9" w:rsidP="00135DE9">
            <w:pPr>
              <w:spacing w:line="276" w:lineRule="auto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135DE9">
              <w:rPr>
                <w:rFonts w:ascii="Arial" w:hAnsi="Arial" w:cs="Arial"/>
                <w:sz w:val="17"/>
                <w:szCs w:val="17"/>
              </w:rPr>
              <w:t>m</w:t>
            </w:r>
            <w:r w:rsidRPr="00135DE9">
              <w:rPr>
                <w:rFonts w:ascii="Arial" w:hAnsi="Arial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85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13B881B6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87,90</w:t>
            </w:r>
          </w:p>
        </w:tc>
        <w:tc>
          <w:tcPr>
            <w:tcW w:w="1191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854D8C5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14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A0CB324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23</w:t>
            </w:r>
          </w:p>
        </w:tc>
        <w:tc>
          <w:tcPr>
            <w:tcW w:w="123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3441410C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35DE9" w:rsidRPr="00132A60" w14:paraId="4D456FE6" w14:textId="77777777" w:rsidTr="00135DE9">
        <w:trPr>
          <w:cantSplit/>
          <w:jc w:val="center"/>
        </w:trPr>
        <w:tc>
          <w:tcPr>
            <w:tcW w:w="51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F270E7E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</w:t>
            </w:r>
          </w:p>
        </w:tc>
        <w:tc>
          <w:tcPr>
            <w:tcW w:w="907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863D403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2.2</w:t>
            </w:r>
          </w:p>
        </w:tc>
        <w:tc>
          <w:tcPr>
            <w:tcW w:w="357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18C94192" w14:textId="77777777" w:rsidR="00135DE9" w:rsidRPr="00132A60" w:rsidRDefault="00135DE9" w:rsidP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Ręczne udrożnienie koryta potoku w gruncie II–III kategorii poprzez zebranie namułów oraz odkładów gleby z porostem roślinności nieurządzonej z dna potoku (żłób kamienno-betonowy) z odwozem i utylizacją urobku we własnym zakresie</w:t>
            </w:r>
          </w:p>
        </w:tc>
        <w:tc>
          <w:tcPr>
            <w:tcW w:w="68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BE546A4" w14:textId="1A21926E" w:rsidR="00135DE9" w:rsidRPr="00135DE9" w:rsidRDefault="00135DE9" w:rsidP="00135DE9">
            <w:pPr>
              <w:spacing w:line="276" w:lineRule="auto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135DE9">
              <w:rPr>
                <w:rFonts w:ascii="Arial" w:hAnsi="Arial" w:cs="Arial"/>
                <w:sz w:val="17"/>
                <w:szCs w:val="17"/>
              </w:rPr>
              <w:t>m</w:t>
            </w:r>
            <w:r w:rsidRPr="00135DE9">
              <w:rPr>
                <w:rFonts w:ascii="Arial" w:hAnsi="Arial" w:cs="Arial"/>
                <w:sz w:val="17"/>
                <w:szCs w:val="17"/>
                <w:vertAlign w:val="superscript"/>
              </w:rPr>
              <w:t>3</w:t>
            </w:r>
          </w:p>
        </w:tc>
        <w:tc>
          <w:tcPr>
            <w:tcW w:w="85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25D40228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10,00</w:t>
            </w:r>
          </w:p>
        </w:tc>
        <w:tc>
          <w:tcPr>
            <w:tcW w:w="1191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516386AE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14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232AC5B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23</w:t>
            </w:r>
          </w:p>
        </w:tc>
        <w:tc>
          <w:tcPr>
            <w:tcW w:w="123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1D0B1586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35DE9" w:rsidRPr="00132A60" w14:paraId="03D1605C" w14:textId="77777777" w:rsidTr="00135DE9">
        <w:trPr>
          <w:cantSplit/>
          <w:jc w:val="center"/>
        </w:trPr>
        <w:tc>
          <w:tcPr>
            <w:tcW w:w="51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BE2A98F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3</w:t>
            </w:r>
          </w:p>
        </w:tc>
        <w:tc>
          <w:tcPr>
            <w:tcW w:w="907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18FDF71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2.3</w:t>
            </w:r>
          </w:p>
        </w:tc>
        <w:tc>
          <w:tcPr>
            <w:tcW w:w="357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77BBBB5" w14:textId="23A55FDE" w:rsidR="00135DE9" w:rsidRPr="00132A60" w:rsidRDefault="00135DE9" w:rsidP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 xml:space="preserve">Wycinka </w:t>
            </w:r>
            <w:proofErr w:type="spellStart"/>
            <w:r w:rsidRPr="00132A60">
              <w:rPr>
                <w:rFonts w:ascii="Arial" w:hAnsi="Arial" w:cs="Arial"/>
                <w:sz w:val="17"/>
                <w:lang w:val="pl-PL"/>
              </w:rPr>
              <w:t>zakrzaczeń</w:t>
            </w:r>
            <w:proofErr w:type="spellEnd"/>
            <w:r w:rsidRPr="00132A60">
              <w:rPr>
                <w:rFonts w:ascii="Arial" w:hAnsi="Arial" w:cs="Arial"/>
                <w:sz w:val="17"/>
                <w:lang w:val="pl-PL"/>
              </w:rPr>
              <w:t xml:space="preserve"> wraz z odwozem  i utylizacją biomasy we własnym zakresie</w:t>
            </w:r>
          </w:p>
        </w:tc>
        <w:tc>
          <w:tcPr>
            <w:tcW w:w="68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70DCD76F" w14:textId="05C8C480" w:rsidR="00135DE9" w:rsidRPr="00135DE9" w:rsidRDefault="00135DE9" w:rsidP="00135DE9">
            <w:pPr>
              <w:spacing w:line="276" w:lineRule="auto"/>
              <w:jc w:val="center"/>
              <w:rPr>
                <w:rFonts w:ascii="Arial" w:hAnsi="Arial" w:cs="Arial"/>
                <w:sz w:val="17"/>
                <w:szCs w:val="17"/>
                <w:lang w:val="pl-PL"/>
              </w:rPr>
            </w:pPr>
            <w:r w:rsidRPr="00135DE9">
              <w:rPr>
                <w:rFonts w:ascii="Arial" w:hAnsi="Arial" w:cs="Arial"/>
                <w:sz w:val="17"/>
                <w:szCs w:val="17"/>
              </w:rPr>
              <w:t>m</w:t>
            </w:r>
            <w:r w:rsidRPr="00135DE9">
              <w:rPr>
                <w:rFonts w:ascii="Arial" w:hAnsi="Arial" w:cs="Arial"/>
                <w:sz w:val="17"/>
                <w:szCs w:val="17"/>
                <w:vertAlign w:val="superscript"/>
              </w:rPr>
              <w:t>2</w:t>
            </w:r>
          </w:p>
        </w:tc>
        <w:tc>
          <w:tcPr>
            <w:tcW w:w="850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63419E81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100,00</w:t>
            </w:r>
          </w:p>
        </w:tc>
        <w:tc>
          <w:tcPr>
            <w:tcW w:w="1191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676AAB54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  <w:tc>
          <w:tcPr>
            <w:tcW w:w="914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023BA803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7"/>
                <w:lang w:val="pl-PL"/>
              </w:rPr>
              <w:t>8</w:t>
            </w:r>
          </w:p>
        </w:tc>
        <w:tc>
          <w:tcPr>
            <w:tcW w:w="1232" w:type="dxa"/>
            <w:tcMar>
              <w:top w:w="85" w:type="dxa"/>
              <w:left w:w="70" w:type="dxa"/>
              <w:bottom w:w="85" w:type="dxa"/>
              <w:right w:w="70" w:type="dxa"/>
            </w:tcMar>
            <w:vAlign w:val="center"/>
          </w:tcPr>
          <w:p w14:paraId="45A91D2F" w14:textId="77777777" w:rsidR="00135DE9" w:rsidRPr="00132A60" w:rsidRDefault="00135DE9" w:rsidP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</w:p>
        </w:tc>
      </w:tr>
      <w:tr w:rsidR="00132A60" w:rsidRPr="00132A60" w14:paraId="007D78E8" w14:textId="77777777" w:rsidTr="00135DE9">
        <w:trPr>
          <w:jc w:val="center"/>
        </w:trPr>
        <w:tc>
          <w:tcPr>
            <w:tcW w:w="8624" w:type="dxa"/>
            <w:gridSpan w:val="7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126A4A18" w14:textId="3391B349" w:rsidR="000B149C" w:rsidRPr="00132A60" w:rsidRDefault="00135DE9">
            <w:pPr>
              <w:spacing w:line="276" w:lineRule="auto"/>
              <w:jc w:val="right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Razem netto</w:t>
            </w:r>
            <w:r w:rsidR="00C53024">
              <w:rPr>
                <w:rFonts w:ascii="Arial" w:hAnsi="Arial" w:cs="Arial"/>
                <w:b/>
                <w:sz w:val="18"/>
                <w:lang w:val="pl-PL"/>
              </w:rPr>
              <w:t xml:space="preserve"> [zł]</w:t>
            </w:r>
            <w:r w:rsidRPr="00132A60">
              <w:rPr>
                <w:rFonts w:ascii="Arial" w:hAnsi="Arial" w:cs="Arial"/>
                <w:b/>
                <w:sz w:val="18"/>
                <w:lang w:val="pl-PL"/>
              </w:rPr>
              <w:t xml:space="preserve"> dla części</w:t>
            </w:r>
          </w:p>
        </w:tc>
        <w:tc>
          <w:tcPr>
            <w:tcW w:w="1232" w:type="dxa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12A935B1" w14:textId="77777777" w:rsidR="000B149C" w:rsidRPr="00132A60" w:rsidRDefault="00135DE9">
            <w:pPr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lang w:val="pl-PL"/>
              </w:rPr>
              <w:t>................................</w:t>
            </w:r>
          </w:p>
        </w:tc>
      </w:tr>
      <w:tr w:rsidR="00132A60" w:rsidRPr="00132A60" w14:paraId="141D4FE2" w14:textId="77777777" w:rsidTr="00135DE9">
        <w:trPr>
          <w:jc w:val="center"/>
        </w:trPr>
        <w:tc>
          <w:tcPr>
            <w:tcW w:w="8624" w:type="dxa"/>
            <w:gridSpan w:val="7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68941932" w14:textId="1F4D0610" w:rsidR="000B149C" w:rsidRPr="00132A60" w:rsidRDefault="00135DE9">
            <w:pPr>
              <w:spacing w:line="276" w:lineRule="auto"/>
              <w:jc w:val="right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VAT</w:t>
            </w:r>
            <w:r w:rsidR="00C53024">
              <w:rPr>
                <w:rFonts w:ascii="Arial" w:hAnsi="Arial" w:cs="Arial"/>
                <w:b/>
                <w:sz w:val="18"/>
                <w:lang w:val="pl-PL"/>
              </w:rPr>
              <w:t xml:space="preserve"> [zł]</w:t>
            </w:r>
            <w:r w:rsidRPr="00132A60">
              <w:rPr>
                <w:rFonts w:ascii="Arial" w:hAnsi="Arial" w:cs="Arial"/>
                <w:b/>
                <w:sz w:val="18"/>
                <w:lang w:val="pl-PL"/>
              </w:rPr>
              <w:t xml:space="preserve"> dla części</w:t>
            </w:r>
          </w:p>
        </w:tc>
        <w:tc>
          <w:tcPr>
            <w:tcW w:w="1232" w:type="dxa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149786DC" w14:textId="77777777" w:rsidR="000B149C" w:rsidRPr="00132A60" w:rsidRDefault="00135DE9">
            <w:pPr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lang w:val="pl-PL"/>
              </w:rPr>
              <w:t>................................</w:t>
            </w:r>
          </w:p>
        </w:tc>
      </w:tr>
      <w:tr w:rsidR="00132A60" w:rsidRPr="00132A60" w14:paraId="7CCDE0D6" w14:textId="77777777" w:rsidTr="00135DE9">
        <w:trPr>
          <w:jc w:val="center"/>
        </w:trPr>
        <w:tc>
          <w:tcPr>
            <w:tcW w:w="8624" w:type="dxa"/>
            <w:gridSpan w:val="7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438E6027" w14:textId="2DE16629" w:rsidR="000B149C" w:rsidRPr="00132A60" w:rsidRDefault="00135DE9">
            <w:pPr>
              <w:spacing w:line="276" w:lineRule="auto"/>
              <w:jc w:val="right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Razem brutto</w:t>
            </w:r>
            <w:r w:rsidR="00C53024">
              <w:rPr>
                <w:rFonts w:ascii="Arial" w:hAnsi="Arial" w:cs="Arial"/>
                <w:b/>
                <w:sz w:val="18"/>
                <w:lang w:val="pl-PL"/>
              </w:rPr>
              <w:t xml:space="preserve"> [zł]</w:t>
            </w:r>
            <w:r w:rsidRPr="00132A60">
              <w:rPr>
                <w:rFonts w:ascii="Arial" w:hAnsi="Arial" w:cs="Arial"/>
                <w:b/>
                <w:sz w:val="18"/>
                <w:lang w:val="pl-PL"/>
              </w:rPr>
              <w:t xml:space="preserve"> dla części</w:t>
            </w:r>
          </w:p>
        </w:tc>
        <w:tc>
          <w:tcPr>
            <w:tcW w:w="1232" w:type="dxa"/>
            <w:shd w:val="clear" w:color="auto" w:fill="EAF2F8"/>
            <w:tcMar>
              <w:top w:w="90" w:type="dxa"/>
              <w:left w:w="70" w:type="dxa"/>
              <w:bottom w:w="90" w:type="dxa"/>
              <w:right w:w="70" w:type="dxa"/>
            </w:tcMar>
            <w:vAlign w:val="center"/>
          </w:tcPr>
          <w:p w14:paraId="480B83D8" w14:textId="77777777" w:rsidR="000B149C" w:rsidRPr="00132A60" w:rsidRDefault="00135DE9">
            <w:pPr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lang w:val="pl-PL"/>
              </w:rPr>
              <w:t>................................</w:t>
            </w:r>
          </w:p>
        </w:tc>
      </w:tr>
    </w:tbl>
    <w:p w14:paraId="48C76F51" w14:textId="77777777" w:rsidR="000B149C" w:rsidRPr="00132A60" w:rsidRDefault="00135DE9">
      <w:pPr>
        <w:pStyle w:val="Nagwek2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t>3. Cena łączna oferty</w:t>
      </w:r>
    </w:p>
    <w:tbl>
      <w:tblPr>
        <w:tblStyle w:val="Tabela-Siatka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4819"/>
        <w:gridCol w:w="2268"/>
        <w:gridCol w:w="2268"/>
      </w:tblGrid>
      <w:tr w:rsidR="00132A60" w:rsidRPr="00132A60" w14:paraId="25746460" w14:textId="77777777" w:rsidTr="00135DE9">
        <w:trPr>
          <w:jc w:val="center"/>
        </w:trPr>
        <w:tc>
          <w:tcPr>
            <w:tcW w:w="4819" w:type="dxa"/>
            <w:shd w:val="clear" w:color="auto" w:fill="95B3D7" w:themeFill="accent1" w:themeFillTint="99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26064F98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Pozycja</w:t>
            </w:r>
          </w:p>
        </w:tc>
        <w:tc>
          <w:tcPr>
            <w:tcW w:w="2268" w:type="dxa"/>
            <w:shd w:val="clear" w:color="auto" w:fill="95B3D7" w:themeFill="accent1" w:themeFillTint="99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5B283F00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Netto [zł]</w:t>
            </w:r>
          </w:p>
        </w:tc>
        <w:tc>
          <w:tcPr>
            <w:tcW w:w="2268" w:type="dxa"/>
            <w:shd w:val="clear" w:color="auto" w:fill="95B3D7" w:themeFill="accent1" w:themeFillTint="99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3205D976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Brutto [zł]</w:t>
            </w:r>
          </w:p>
        </w:tc>
      </w:tr>
      <w:tr w:rsidR="00132A60" w:rsidRPr="00132A60" w14:paraId="5D19421F" w14:textId="77777777">
        <w:trPr>
          <w:jc w:val="center"/>
        </w:trPr>
        <w:tc>
          <w:tcPr>
            <w:tcW w:w="4819" w:type="dxa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7D3B8EEA" w14:textId="77777777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8"/>
                <w:lang w:val="pl-PL"/>
              </w:rPr>
              <w:t xml:space="preserve">Część 1 – potok </w:t>
            </w:r>
            <w:proofErr w:type="spellStart"/>
            <w:r w:rsidRPr="00132A60">
              <w:rPr>
                <w:rFonts w:ascii="Arial" w:hAnsi="Arial" w:cs="Arial"/>
                <w:sz w:val="18"/>
                <w:lang w:val="pl-PL"/>
              </w:rPr>
              <w:t>Kluszkowianka</w:t>
            </w:r>
            <w:proofErr w:type="spellEnd"/>
          </w:p>
        </w:tc>
        <w:tc>
          <w:tcPr>
            <w:tcW w:w="2268" w:type="dxa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70E69141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8"/>
                <w:lang w:val="pl-PL"/>
              </w:rPr>
              <w:t>................................</w:t>
            </w:r>
          </w:p>
        </w:tc>
        <w:tc>
          <w:tcPr>
            <w:tcW w:w="2268" w:type="dxa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585F5A55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8"/>
                <w:lang w:val="pl-PL"/>
              </w:rPr>
              <w:t>................................</w:t>
            </w:r>
          </w:p>
        </w:tc>
      </w:tr>
      <w:tr w:rsidR="00132A60" w:rsidRPr="00132A60" w14:paraId="39F0AC72" w14:textId="77777777">
        <w:trPr>
          <w:jc w:val="center"/>
        </w:trPr>
        <w:tc>
          <w:tcPr>
            <w:tcW w:w="4819" w:type="dxa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2D0A97E6" w14:textId="77777777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8"/>
                <w:lang w:val="pl-PL"/>
              </w:rPr>
              <w:t xml:space="preserve">Część 2 – potok </w:t>
            </w:r>
            <w:proofErr w:type="spellStart"/>
            <w:r w:rsidRPr="00132A60">
              <w:rPr>
                <w:rFonts w:ascii="Arial" w:hAnsi="Arial" w:cs="Arial"/>
                <w:sz w:val="18"/>
                <w:lang w:val="pl-PL"/>
              </w:rPr>
              <w:t>Mizerzanka</w:t>
            </w:r>
            <w:proofErr w:type="spellEnd"/>
          </w:p>
        </w:tc>
        <w:tc>
          <w:tcPr>
            <w:tcW w:w="2268" w:type="dxa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0A7216F8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8"/>
                <w:lang w:val="pl-PL"/>
              </w:rPr>
              <w:t>................................</w:t>
            </w:r>
          </w:p>
        </w:tc>
        <w:tc>
          <w:tcPr>
            <w:tcW w:w="2268" w:type="dxa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55E7D559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sz w:val="18"/>
                <w:lang w:val="pl-PL"/>
              </w:rPr>
              <w:t>................................</w:t>
            </w:r>
          </w:p>
        </w:tc>
      </w:tr>
      <w:tr w:rsidR="00132A60" w:rsidRPr="00132A60" w14:paraId="0055C1F0" w14:textId="77777777">
        <w:trPr>
          <w:jc w:val="center"/>
        </w:trPr>
        <w:tc>
          <w:tcPr>
            <w:tcW w:w="4819" w:type="dxa"/>
            <w:shd w:val="clear" w:color="auto" w:fill="EAF2F8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61146794" w14:textId="77777777" w:rsidR="000B149C" w:rsidRPr="00132A60" w:rsidRDefault="00135DE9">
            <w:pPr>
              <w:spacing w:line="276" w:lineRule="auto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Łącznie oferowana cena</w:t>
            </w:r>
          </w:p>
        </w:tc>
        <w:tc>
          <w:tcPr>
            <w:tcW w:w="2268" w:type="dxa"/>
            <w:shd w:val="clear" w:color="auto" w:fill="EAF2F8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66D6949F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................................</w:t>
            </w:r>
          </w:p>
        </w:tc>
        <w:tc>
          <w:tcPr>
            <w:tcW w:w="2268" w:type="dxa"/>
            <w:shd w:val="clear" w:color="auto" w:fill="EAF2F8"/>
            <w:tcMar>
              <w:top w:w="100" w:type="dxa"/>
              <w:left w:w="90" w:type="dxa"/>
              <w:bottom w:w="100" w:type="dxa"/>
              <w:right w:w="90" w:type="dxa"/>
            </w:tcMar>
            <w:vAlign w:val="center"/>
          </w:tcPr>
          <w:p w14:paraId="51107B44" w14:textId="77777777" w:rsidR="000B149C" w:rsidRPr="00132A60" w:rsidRDefault="00135DE9">
            <w:pPr>
              <w:spacing w:line="276" w:lineRule="auto"/>
              <w:jc w:val="center"/>
              <w:rPr>
                <w:rFonts w:ascii="Arial" w:hAnsi="Arial" w:cs="Arial"/>
                <w:lang w:val="pl-PL"/>
              </w:rPr>
            </w:pPr>
            <w:r w:rsidRPr="00132A60">
              <w:rPr>
                <w:rFonts w:ascii="Arial" w:hAnsi="Arial" w:cs="Arial"/>
                <w:b/>
                <w:sz w:val="18"/>
                <w:lang w:val="pl-PL"/>
              </w:rPr>
              <w:t>................................</w:t>
            </w:r>
          </w:p>
        </w:tc>
      </w:tr>
    </w:tbl>
    <w:p w14:paraId="74FDCCAE" w14:textId="77777777" w:rsidR="000B149C" w:rsidRPr="00132A60" w:rsidRDefault="00135DE9">
      <w:pPr>
        <w:pStyle w:val="Nagwek2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t>4. Oświadczenia Wykonawcy</w:t>
      </w:r>
    </w:p>
    <w:p w14:paraId="47A22DC4" w14:textId="77777777" w:rsidR="000B149C" w:rsidRPr="00132A60" w:rsidRDefault="00135DE9">
      <w:pPr>
        <w:pStyle w:val="Listapunktowana"/>
        <w:spacing w:after="2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oświadczamy, że zapoznaliśmy się z treścią zapytania ofertowego, opisem przedmiotu zamówienia oraz wzorem umowy i nie wnosimy do nich zastrzeżeń;</w:t>
      </w:r>
    </w:p>
    <w:p w14:paraId="33C2987D" w14:textId="77777777" w:rsidR="000B149C" w:rsidRPr="00132A60" w:rsidRDefault="00135DE9">
      <w:pPr>
        <w:pStyle w:val="Listapunktowana"/>
        <w:spacing w:after="2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oświadczamy, że oferowana cena obejmuje wszystkie koszty niezbędne do należytego wykonania przedmiotu zamówienia;</w:t>
      </w:r>
    </w:p>
    <w:p w14:paraId="4B60B68C" w14:textId="68519A65" w:rsidR="000B149C" w:rsidRPr="00132A60" w:rsidRDefault="00135DE9">
      <w:pPr>
        <w:pStyle w:val="Listapunktowana"/>
        <w:spacing w:after="2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 xml:space="preserve">oświadczamy, że wykonamy przedmiot zamówienia w terminie wymaganym przez Zamawiającego, tj. do dnia </w:t>
      </w:r>
      <w:r w:rsidR="00132A60" w:rsidRPr="00132A60">
        <w:rPr>
          <w:rFonts w:ascii="Arial" w:hAnsi="Arial" w:cs="Arial"/>
          <w:lang w:val="pl-PL"/>
        </w:rPr>
        <w:t>30</w:t>
      </w:r>
      <w:r w:rsidRPr="00132A60">
        <w:rPr>
          <w:rFonts w:ascii="Arial" w:hAnsi="Arial" w:cs="Arial"/>
          <w:lang w:val="pl-PL"/>
        </w:rPr>
        <w:t>.</w:t>
      </w:r>
      <w:r w:rsidR="00132A60" w:rsidRPr="00132A60">
        <w:rPr>
          <w:rFonts w:ascii="Arial" w:hAnsi="Arial" w:cs="Arial"/>
          <w:lang w:val="pl-PL"/>
        </w:rPr>
        <w:t>04</w:t>
      </w:r>
      <w:r w:rsidRPr="00132A60">
        <w:rPr>
          <w:rFonts w:ascii="Arial" w:hAnsi="Arial" w:cs="Arial"/>
          <w:lang w:val="pl-PL"/>
        </w:rPr>
        <w:t>.202</w:t>
      </w:r>
      <w:r w:rsidR="00132A60" w:rsidRPr="00132A60">
        <w:rPr>
          <w:rFonts w:ascii="Arial" w:hAnsi="Arial" w:cs="Arial"/>
          <w:lang w:val="pl-PL"/>
        </w:rPr>
        <w:t>6</w:t>
      </w:r>
      <w:r w:rsidRPr="00132A60">
        <w:rPr>
          <w:rFonts w:ascii="Arial" w:hAnsi="Arial" w:cs="Arial"/>
          <w:lang w:val="pl-PL"/>
        </w:rPr>
        <w:t xml:space="preserve"> r.;</w:t>
      </w:r>
    </w:p>
    <w:p w14:paraId="5847E91B" w14:textId="77777777" w:rsidR="000B149C" w:rsidRPr="00132A60" w:rsidRDefault="00135DE9">
      <w:pPr>
        <w:pStyle w:val="Listapunktowana"/>
        <w:spacing w:after="2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oświadczamy, że jesteśmy związani ofertą przez 30 dni od upływu terminu składania ofert;</w:t>
      </w:r>
    </w:p>
    <w:p w14:paraId="59C69F40" w14:textId="77777777" w:rsidR="000B149C" w:rsidRPr="00132A60" w:rsidRDefault="00135DE9">
      <w:pPr>
        <w:pStyle w:val="Listapunktowana"/>
        <w:spacing w:after="2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 xml:space="preserve">oświadczamy, że zamówienie wykonamy: </w:t>
      </w:r>
      <w:r w:rsidRPr="00132A60">
        <w:rPr>
          <w:rFonts w:ascii="Segoe UI Symbol" w:hAnsi="Segoe UI Symbol" w:cs="Segoe UI Symbol"/>
          <w:lang w:val="pl-PL"/>
        </w:rPr>
        <w:t>☐</w:t>
      </w:r>
      <w:r w:rsidRPr="00132A60">
        <w:rPr>
          <w:rFonts w:ascii="Arial" w:hAnsi="Arial" w:cs="Arial"/>
          <w:lang w:val="pl-PL"/>
        </w:rPr>
        <w:t xml:space="preserve"> samodzielnie / </w:t>
      </w:r>
      <w:r w:rsidRPr="00132A60">
        <w:rPr>
          <w:rFonts w:ascii="Segoe UI Symbol" w:hAnsi="Segoe UI Symbol" w:cs="Segoe UI Symbol"/>
          <w:lang w:val="pl-PL"/>
        </w:rPr>
        <w:t>☐</w:t>
      </w:r>
      <w:r w:rsidRPr="00132A60">
        <w:rPr>
          <w:rFonts w:ascii="Arial" w:hAnsi="Arial" w:cs="Arial"/>
          <w:lang w:val="pl-PL"/>
        </w:rPr>
        <w:t xml:space="preserve"> z udziałem podwykonawców w zakresie: ..............................................................;</w:t>
      </w:r>
    </w:p>
    <w:p w14:paraId="33D8506A" w14:textId="77777777" w:rsidR="000B149C" w:rsidRPr="00132A60" w:rsidRDefault="00135DE9">
      <w:pPr>
        <w:pStyle w:val="Listapunktowana"/>
        <w:spacing w:after="2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oświadczamy, że wypełniliśmy obowiązki informacyjne wynikające z RODO wobec osób, których dane osobowe przekazaliśmy w związku z ubieganiem się o udzielenie zamówienia.</w:t>
      </w:r>
    </w:p>
    <w:p w14:paraId="0C91B725" w14:textId="77777777" w:rsidR="000B149C" w:rsidRPr="00132A60" w:rsidRDefault="00135DE9">
      <w:pPr>
        <w:pStyle w:val="Nagwek2"/>
        <w:rPr>
          <w:rFonts w:ascii="Arial" w:hAnsi="Arial" w:cs="Arial"/>
          <w:color w:val="auto"/>
          <w:lang w:val="pl-PL"/>
        </w:rPr>
      </w:pPr>
      <w:r w:rsidRPr="00132A60">
        <w:rPr>
          <w:rFonts w:ascii="Arial" w:hAnsi="Arial" w:cs="Arial"/>
          <w:color w:val="auto"/>
          <w:lang w:val="pl-PL"/>
        </w:rPr>
        <w:lastRenderedPageBreak/>
        <w:t>5. Załączniki do oferty</w:t>
      </w:r>
    </w:p>
    <w:p w14:paraId="4D2BC89A" w14:textId="77777777" w:rsidR="000B149C" w:rsidRPr="00132A60" w:rsidRDefault="00135DE9" w:rsidP="00135DE9">
      <w:pPr>
        <w:pStyle w:val="Listapunktowana"/>
        <w:spacing w:after="20"/>
        <w:ind w:left="426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odpis z CEIDG/KRS,</w:t>
      </w:r>
    </w:p>
    <w:p w14:paraId="23BBA4B2" w14:textId="44C35075" w:rsidR="000B149C" w:rsidRPr="00132A60" w:rsidRDefault="00135DE9" w:rsidP="00135DE9">
      <w:pPr>
        <w:pStyle w:val="Listapunktowana"/>
        <w:spacing w:after="20"/>
        <w:ind w:left="426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 xml:space="preserve">dokumenty potwierdzające </w:t>
      </w:r>
      <w:r w:rsidR="00132A60" w:rsidRPr="00132A60">
        <w:rPr>
          <w:rFonts w:ascii="Arial" w:hAnsi="Arial" w:cs="Arial"/>
          <w:lang w:val="pl-PL"/>
        </w:rPr>
        <w:t>dysponowanie sprzętem</w:t>
      </w:r>
      <w:r w:rsidR="0003376C">
        <w:rPr>
          <w:rFonts w:ascii="Arial" w:hAnsi="Arial" w:cs="Arial"/>
          <w:lang w:val="pl-PL"/>
        </w:rPr>
        <w:t xml:space="preserve"> </w:t>
      </w:r>
    </w:p>
    <w:p w14:paraId="70AA17F4" w14:textId="77777777" w:rsidR="000B149C" w:rsidRPr="00132A60" w:rsidRDefault="00135DE9" w:rsidP="00135DE9">
      <w:pPr>
        <w:pStyle w:val="Listapunktowana"/>
        <w:spacing w:after="20"/>
        <w:ind w:left="426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lang w:val="pl-PL"/>
        </w:rPr>
        <w:t>pełnomocnictwo – jeżeli dotyczy.</w:t>
      </w:r>
    </w:p>
    <w:p w14:paraId="4865DCEF" w14:textId="77777777" w:rsidR="000B149C" w:rsidRPr="00132A60" w:rsidRDefault="00135DE9">
      <w:pPr>
        <w:spacing w:before="280" w:after="0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b/>
          <w:lang w:val="pl-PL"/>
        </w:rPr>
        <w:t>Miejscowość i data: ............................................................</w:t>
      </w:r>
    </w:p>
    <w:p w14:paraId="6DFDB4FA" w14:textId="77777777" w:rsidR="00132A60" w:rsidRDefault="00132A60">
      <w:pPr>
        <w:spacing w:before="200" w:after="0"/>
        <w:jc w:val="right"/>
        <w:rPr>
          <w:rFonts w:ascii="Arial" w:hAnsi="Arial" w:cs="Arial"/>
          <w:b/>
          <w:lang w:val="pl-PL"/>
        </w:rPr>
      </w:pPr>
    </w:p>
    <w:p w14:paraId="6F7C8E6D" w14:textId="77777777" w:rsidR="00132A60" w:rsidRDefault="00132A60">
      <w:pPr>
        <w:spacing w:before="200" w:after="0"/>
        <w:jc w:val="right"/>
        <w:rPr>
          <w:rFonts w:ascii="Arial" w:hAnsi="Arial" w:cs="Arial"/>
          <w:b/>
          <w:lang w:val="pl-PL"/>
        </w:rPr>
      </w:pPr>
    </w:p>
    <w:p w14:paraId="06D988E1" w14:textId="3914D6AD" w:rsidR="000B149C" w:rsidRPr="00132A60" w:rsidRDefault="00135DE9">
      <w:pPr>
        <w:spacing w:before="200" w:after="0"/>
        <w:jc w:val="right"/>
        <w:rPr>
          <w:rFonts w:ascii="Arial" w:hAnsi="Arial" w:cs="Arial"/>
          <w:lang w:val="pl-PL"/>
        </w:rPr>
      </w:pPr>
      <w:r w:rsidRPr="00132A60">
        <w:rPr>
          <w:rFonts w:ascii="Arial" w:hAnsi="Arial" w:cs="Arial"/>
          <w:b/>
          <w:lang w:val="pl-PL"/>
        </w:rPr>
        <w:t>..................................................................</w:t>
      </w:r>
      <w:r w:rsidRPr="00132A60">
        <w:rPr>
          <w:rFonts w:ascii="Arial" w:hAnsi="Arial" w:cs="Arial"/>
          <w:b/>
          <w:lang w:val="pl-PL"/>
        </w:rPr>
        <w:br/>
      </w:r>
      <w:r w:rsidRPr="00135DE9">
        <w:rPr>
          <w:rFonts w:ascii="Arial" w:hAnsi="Arial" w:cs="Arial"/>
          <w:b/>
          <w:i/>
          <w:lang w:val="pl-PL"/>
        </w:rPr>
        <w:t>(podpis osoby uprawnionej do reprezentacji Wykonawcy)</w:t>
      </w:r>
    </w:p>
    <w:sectPr w:rsidR="000B149C" w:rsidRPr="00132A60" w:rsidSect="00132A60">
      <w:headerReference w:type="default" r:id="rId8"/>
      <w:pgSz w:w="12240" w:h="15840"/>
      <w:pgMar w:top="1191" w:right="1134" w:bottom="1020" w:left="1247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175851" w14:textId="77777777" w:rsidR="00CF7816" w:rsidRDefault="00CF7816">
      <w:pPr>
        <w:spacing w:after="0" w:line="240" w:lineRule="auto"/>
      </w:pPr>
      <w:r>
        <w:separator/>
      </w:r>
    </w:p>
  </w:endnote>
  <w:endnote w:type="continuationSeparator" w:id="0">
    <w:p w14:paraId="12DA7350" w14:textId="77777777" w:rsidR="00CF7816" w:rsidRDefault="00CF78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8B45C" w14:textId="77777777" w:rsidR="00CF7816" w:rsidRDefault="00CF7816">
      <w:pPr>
        <w:spacing w:after="0" w:line="240" w:lineRule="auto"/>
      </w:pPr>
      <w:r>
        <w:separator/>
      </w:r>
    </w:p>
  </w:footnote>
  <w:footnote w:type="continuationSeparator" w:id="0">
    <w:p w14:paraId="3B3526C1" w14:textId="77777777" w:rsidR="00CF7816" w:rsidRDefault="00CF78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ED7B70" w14:textId="79C15A45" w:rsidR="000B149C" w:rsidRPr="00132A60" w:rsidRDefault="00132A60" w:rsidP="00132A60">
    <w:pPr>
      <w:pStyle w:val="Nagwek"/>
    </w:pPr>
    <w:r>
      <w:rPr>
        <w:noProof/>
      </w:rPr>
      <w:drawing>
        <wp:inline distT="0" distB="0" distL="0" distR="0" wp14:anchorId="09B0F471" wp14:editId="649E51C4">
          <wp:extent cx="594360" cy="681355"/>
          <wp:effectExtent l="0" t="0" r="0" b="4445"/>
          <wp:docPr id="19445266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4360" cy="6813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376C"/>
    <w:rsid w:val="00034616"/>
    <w:rsid w:val="0006063C"/>
    <w:rsid w:val="000B149C"/>
    <w:rsid w:val="00132A60"/>
    <w:rsid w:val="00135DE9"/>
    <w:rsid w:val="0015074B"/>
    <w:rsid w:val="00151E13"/>
    <w:rsid w:val="0029639D"/>
    <w:rsid w:val="00307D38"/>
    <w:rsid w:val="00326F90"/>
    <w:rsid w:val="0095325B"/>
    <w:rsid w:val="00AA1D8D"/>
    <w:rsid w:val="00B47730"/>
    <w:rsid w:val="00BA3B5D"/>
    <w:rsid w:val="00C53024"/>
    <w:rsid w:val="00CB0664"/>
    <w:rsid w:val="00CF7816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626437"/>
  <w14:defaultImageDpi w14:val="300"/>
  <w15:docId w15:val="{7B109CE0-8E22-4323-963F-F52942D65B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C693F"/>
    <w:rPr>
      <w:rFonts w:ascii="Aptos" w:eastAsia="Aptos" w:hAnsi="Aptos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160" w:after="100"/>
      <w:outlineLvl w:val="0"/>
    </w:pPr>
    <w:rPr>
      <w:rFonts w:asciiTheme="majorHAnsi" w:eastAsiaTheme="majorEastAsia" w:hAnsiTheme="majorHAnsi" w:cstheme="majorBidi"/>
      <w:b/>
      <w:bCs/>
      <w:color w:val="1F4E79"/>
      <w:sz w:val="30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160" w:after="100"/>
      <w:outlineLvl w:val="1"/>
    </w:pPr>
    <w:rPr>
      <w:rFonts w:asciiTheme="majorHAnsi" w:eastAsiaTheme="majorEastAsia" w:hAnsiTheme="majorHAnsi" w:cstheme="majorBidi"/>
      <w:b/>
      <w:bCs/>
      <w:color w:val="1F4E79"/>
      <w:sz w:val="25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160" w:after="100"/>
      <w:outlineLvl w:val="2"/>
    </w:pPr>
    <w:rPr>
      <w:rFonts w:asciiTheme="majorHAnsi" w:eastAsiaTheme="majorEastAsia" w:hAnsiTheme="majorHAnsi" w:cstheme="majorBidi"/>
      <w:b/>
      <w:bCs/>
      <w:color w:val="1F4E79"/>
      <w:sz w:val="22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Small">
    <w:name w:val="Small"/>
    <w:rPr>
      <w:rFonts w:ascii="Aptos" w:eastAsia="Aptos" w:hAnsi="Aptos"/>
      <w:color w:val="595959"/>
      <w:sz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1FEEFD6-94C7-436F-AF75-068269E46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625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4371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Młgorzata Bryja</cp:lastModifiedBy>
  <cp:revision>5</cp:revision>
  <dcterms:created xsi:type="dcterms:W3CDTF">2026-03-15T19:16:00Z</dcterms:created>
  <dcterms:modified xsi:type="dcterms:W3CDTF">2026-03-16T14:46:00Z</dcterms:modified>
  <cp:category/>
</cp:coreProperties>
</file>